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8: SaaS, Interfaces, and Data Migration</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SaaS releases, interfaces, and migrations require focused assessment of change impact, data flow, mapping, exception handling, reconciliation, and record integrity. This module applies conventional CSV/CSA terminology and realistic regulated-system examples.</w:t>
      </w:r>
    </w:p>
    <w:p>
      <w:pPr>
        <w:pStyle w:val="Heading1"/>
      </w:pPr>
      <w:r>
        <w:t>Learning Objectives</w:t>
      </w:r>
    </w:p>
    <w:p>
      <w:pPr>
        <w:pStyle w:val="ListBullet"/>
      </w:pPr>
      <w:r>
        <w:t>Explain and apply SaaS release impact.</w:t>
      </w:r>
    </w:p>
    <w:p>
      <w:pPr>
        <w:pStyle w:val="ListBullet"/>
      </w:pPr>
      <w:r>
        <w:t>Explain and apply targeted regression.</w:t>
      </w:r>
    </w:p>
    <w:p>
      <w:pPr>
        <w:pStyle w:val="ListBullet"/>
      </w:pPr>
      <w:r>
        <w:t>Explain and apply interface mapping.</w:t>
      </w:r>
    </w:p>
    <w:p>
      <w:pPr>
        <w:pStyle w:val="ListBullet"/>
      </w:pPr>
      <w:r>
        <w:t>Explain and apply failure and retry.</w:t>
      </w:r>
    </w:p>
    <w:p>
      <w:pPr>
        <w:pStyle w:val="ListBullet"/>
      </w:pPr>
      <w:r>
        <w:t>Explain and apply reconciliation.</w:t>
      </w:r>
    </w:p>
    <w:p>
      <w:pPr>
        <w:pStyle w:val="ListBullet"/>
      </w:pPr>
      <w:r>
        <w:t>Explain and apply migration verification beyond record count.</w:t>
      </w:r>
    </w:p>
    <w:p>
      <w:pPr>
        <w:pStyle w:val="Heading1"/>
      </w:pPr>
      <w:r>
        <w:t>Core Concepts</w:t>
      </w:r>
    </w:p>
    <w:p>
      <w:pPr>
        <w:pStyle w:val="Heading2"/>
      </w:pPr>
      <w:r>
        <w:t>8.1 Saas Release Impact</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8.2 Targeted Regression</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8.3 Interface Mapping</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8.4 Failure And Retry</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8.5 Reconciliation</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2"/>
      </w:pPr>
      <w:r>
        <w:t>8.6 Migration Verification Beyond Record Count</w:t>
      </w:r>
    </w:p>
    <w:p>
      <w:r>
        <w:t>Document the conclusion. Explain what was assessed, what evidence was used, what testing was performed, what limitations remain, and why the intended use is supported. Define what changes would require reassessment.</w:t>
      </w:r>
    </w:p>
    <w:p>
      <w:r>
        <w:t>Practitioner note: apply the organization-approved procedure and risk method. The course examples illustrate reasoning and are not a mandatory document format.</w:t>
      </w:r>
    </w:p>
    <w:p>
      <w:pPr>
        <w:pStyle w:val="Heading1"/>
      </w:pPr>
      <w:r>
        <w:t>Worked Regulated-System Example</w:t>
      </w:r>
    </w:p>
    <w:p>
      <w:r>
        <w:t>LIMS-to-ERP: test result, units, batch/material mapping, missing and duplicate transfers, failure handling, retry, and reconciliation.</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8 Completion</w:t>
      </w:r>
    </w:p>
    <w:p>
      <w:r>
        <w:t>After completing this module, the learner should be able to apply the core principles of saas, interfaces, and data migration to a realistic regulated-system situation and explain the basis for the validation decision.</w:t>
      </w:r>
    </w:p>
    <w:p>
      <w:r>
        <w:t>Next module: Module 9 — Maintaining the Validated State.</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8 • SaaS, Interfaces, and Data Migration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